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B7" w:rsidRPr="00F90851" w:rsidRDefault="00630AB7" w:rsidP="00630AB7">
      <w:pPr>
        <w:pStyle w:val="20"/>
        <w:shd w:val="clear" w:color="auto" w:fill="auto"/>
        <w:ind w:left="20"/>
      </w:pPr>
      <w:r w:rsidRPr="00F90851">
        <w:t>Республика Карелия</w:t>
      </w:r>
    </w:p>
    <w:p w:rsidR="00630AB7" w:rsidRPr="00F90851" w:rsidRDefault="00630AB7" w:rsidP="00630AB7">
      <w:pPr>
        <w:pStyle w:val="20"/>
        <w:shd w:val="clear" w:color="auto" w:fill="auto"/>
        <w:spacing w:after="507"/>
        <w:ind w:left="20"/>
      </w:pPr>
      <w:proofErr w:type="spellStart"/>
      <w:r w:rsidRPr="00F90851">
        <w:t>Олонецкий</w:t>
      </w:r>
      <w:proofErr w:type="spellEnd"/>
      <w:r w:rsidRPr="00F90851">
        <w:t xml:space="preserve"> национальный муниципальный район</w:t>
      </w:r>
      <w:r w:rsidRPr="00F90851">
        <w:br/>
        <w:t xml:space="preserve">Совет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spacing w:after="768" w:line="240" w:lineRule="exact"/>
        <w:ind w:left="20"/>
      </w:pPr>
      <w:r w:rsidRPr="00F90851">
        <w:t xml:space="preserve">                                      РЕШЕНИЕ</w:t>
      </w:r>
    </w:p>
    <w:p w:rsidR="00630AB7" w:rsidRPr="00F90851" w:rsidRDefault="004B7585" w:rsidP="00630AB7">
      <w:pPr>
        <w:pStyle w:val="20"/>
        <w:shd w:val="clear" w:color="auto" w:fill="auto"/>
        <w:spacing w:after="511" w:line="240" w:lineRule="exact"/>
        <w:jc w:val="lef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3.35pt;margin-top:-.4pt;width:40.65pt;height:17.5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pHrA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" filled="f" stroked="f">
            <v:textbox inset="0,0,0,0">
              <w:txbxContent>
                <w:p w:rsidR="00DB732A" w:rsidRDefault="00DB732A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74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  <w:p w:rsidR="00DB732A" w:rsidRPr="006E74ED" w:rsidRDefault="00DB732A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630AB7" w:rsidRPr="00F90851">
        <w:t xml:space="preserve">от </w:t>
      </w:r>
      <w:r w:rsidR="00122C81">
        <w:t xml:space="preserve">31 августа </w:t>
      </w:r>
      <w:r w:rsidR="00630AB7" w:rsidRPr="00F90851">
        <w:t xml:space="preserve">  2017  года         </w:t>
      </w:r>
      <w:r w:rsidR="00540042" w:rsidRPr="00F90851">
        <w:t xml:space="preserve">  </w:t>
      </w:r>
      <w:r w:rsidR="00594C4A">
        <w:t xml:space="preserve">     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О внесении изменений в Решение Совета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 от 28.12.2016  года № 50 «О бюджете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 на 2017 год и плановый период 2018 – 2019 годы»</w:t>
      </w:r>
    </w:p>
    <w:p w:rsidR="00630AB7" w:rsidRPr="00F90851" w:rsidRDefault="00630AB7" w:rsidP="00630AB7">
      <w:pPr>
        <w:tabs>
          <w:tab w:val="center" w:pos="4704"/>
          <w:tab w:val="left" w:pos="5385"/>
          <w:tab w:val="left" w:pos="5812"/>
        </w:tabs>
        <w:rPr>
          <w:rFonts w:ascii="Times New Roman" w:hAnsi="Times New Roman" w:cs="Times New Roman"/>
          <w:b/>
          <w:spacing w:val="-20"/>
          <w:sz w:val="22"/>
          <w:szCs w:val="22"/>
        </w:rPr>
      </w:pP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  <w:t xml:space="preserve">     </w:t>
      </w: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</w:r>
    </w:p>
    <w:p w:rsidR="00630AB7" w:rsidRPr="00F90851" w:rsidRDefault="00630AB7" w:rsidP="00F543E6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Pr="00F90851">
        <w:rPr>
          <w:rFonts w:ascii="Times New Roman" w:hAnsi="Times New Roman"/>
        </w:rPr>
        <w:tab/>
        <w:t xml:space="preserve"> </w:t>
      </w:r>
      <w:proofErr w:type="gramStart"/>
      <w:r w:rsidRPr="00F90851">
        <w:rPr>
          <w:rFonts w:ascii="Times New Roman" w:hAnsi="Times New Roman"/>
        </w:rPr>
        <w:t xml:space="preserve">В соответствии с Бюджетным кодексом Российской Федерации, Положением о бюджетном процессе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поселения, утвержденного решением от </w:t>
      </w:r>
      <w:r w:rsidR="00B8672A" w:rsidRPr="00F90851">
        <w:rPr>
          <w:rFonts w:ascii="Times New Roman" w:hAnsi="Times New Roman"/>
        </w:rPr>
        <w:t>26.11.</w:t>
      </w:r>
      <w:r w:rsidRPr="00F90851">
        <w:rPr>
          <w:rFonts w:ascii="Times New Roman" w:hAnsi="Times New Roman"/>
        </w:rPr>
        <w:t>201</w:t>
      </w:r>
      <w:r w:rsidR="00B8672A" w:rsidRPr="00F90851">
        <w:rPr>
          <w:rFonts w:ascii="Times New Roman" w:hAnsi="Times New Roman"/>
        </w:rPr>
        <w:t>6</w:t>
      </w:r>
      <w:r w:rsidRPr="00F90851">
        <w:rPr>
          <w:rFonts w:ascii="Times New Roman" w:hAnsi="Times New Roman"/>
        </w:rPr>
        <w:t xml:space="preserve"> г. № </w:t>
      </w:r>
      <w:r w:rsidR="00B8672A" w:rsidRPr="00F90851">
        <w:rPr>
          <w:rFonts w:ascii="Times New Roman" w:hAnsi="Times New Roman"/>
        </w:rPr>
        <w:t>4</w:t>
      </w:r>
      <w:r w:rsidRPr="00F90851">
        <w:rPr>
          <w:rFonts w:ascii="Times New Roman" w:hAnsi="Times New Roman"/>
        </w:rPr>
        <w:t xml:space="preserve">4, решением от 28.12.2016 г. № 50 «О бюджете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на 2017 год и плановом периоде 2018 – 2019 годы»,  </w:t>
      </w:r>
      <w:r w:rsidR="00F543E6" w:rsidRPr="00F90851">
        <w:rPr>
          <w:rFonts w:ascii="Times New Roman" w:hAnsi="Times New Roman"/>
        </w:rPr>
        <w:t>», Постановлением Правительства Республики Карелия от 24.05.2017 №165-П «О распределении на 2017 год субсидий местным бюджетам на реализацию мероприятий по обеспечению развития</w:t>
      </w:r>
      <w:proofErr w:type="gramEnd"/>
      <w:r w:rsidR="00F543E6" w:rsidRPr="00F90851">
        <w:rPr>
          <w:rFonts w:ascii="Times New Roman" w:hAnsi="Times New Roman"/>
        </w:rPr>
        <w:t xml:space="preserve">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человек»,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Совет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 поселения – представительный орган местного самоуправления  </w:t>
      </w:r>
      <w:r w:rsidRPr="00F90851">
        <w:rPr>
          <w:rFonts w:ascii="Times New Roman" w:hAnsi="Times New Roman" w:cs="Times New Roman"/>
          <w:b/>
          <w:sz w:val="22"/>
          <w:szCs w:val="22"/>
        </w:rPr>
        <w:t>решил: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b/>
          <w:sz w:val="22"/>
          <w:szCs w:val="22"/>
        </w:rPr>
        <w:t xml:space="preserve">1. Основные характеристики бюджета </w:t>
      </w:r>
      <w:proofErr w:type="spellStart"/>
      <w:r w:rsidRPr="00F90851">
        <w:rPr>
          <w:rFonts w:ascii="Times New Roman" w:hAnsi="Times New Roman" w:cs="Times New Roman"/>
          <w:b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b/>
          <w:sz w:val="22"/>
          <w:szCs w:val="22"/>
        </w:rPr>
        <w:t xml:space="preserve"> сельского  поселения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1.1. Утвердить основные характеристики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на  2017 год: </w:t>
      </w:r>
    </w:p>
    <w:p w:rsidR="00E011D0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1) общий объем доходов бюджета муниципального образования в сумме  </w:t>
      </w:r>
    </w:p>
    <w:p w:rsidR="00630AB7" w:rsidRPr="00F90851" w:rsidRDefault="00E80953" w:rsidP="00630AB7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F543E6" w:rsidRPr="00F90851">
        <w:rPr>
          <w:rFonts w:ascii="Times New Roman" w:hAnsi="Times New Roman"/>
        </w:rPr>
        <w:t>5</w:t>
      </w:r>
      <w:r w:rsidR="00E62790" w:rsidRPr="00F90851">
        <w:rPr>
          <w:rFonts w:ascii="Times New Roman" w:hAnsi="Times New Roman"/>
        </w:rPr>
        <w:t xml:space="preserve">29,63 </w:t>
      </w:r>
      <w:r w:rsidR="00630AB7" w:rsidRPr="00F90851">
        <w:rPr>
          <w:rFonts w:ascii="Times New Roman" w:hAnsi="Times New Roman"/>
        </w:rPr>
        <w:t xml:space="preserve">тыс. руб., в том числе объем безвозмездных поступлений в сумме </w:t>
      </w:r>
      <w:r w:rsidR="00E62790" w:rsidRPr="00F90851">
        <w:rPr>
          <w:rFonts w:ascii="Times New Roman" w:hAnsi="Times New Roman"/>
        </w:rPr>
        <w:t>3</w:t>
      </w:r>
      <w:r w:rsidR="00F543E6" w:rsidRPr="00F90851">
        <w:rPr>
          <w:rFonts w:ascii="Times New Roman" w:hAnsi="Times New Roman"/>
        </w:rPr>
        <w:t>9</w:t>
      </w:r>
      <w:r w:rsidR="00E62790" w:rsidRPr="00F90851">
        <w:rPr>
          <w:rFonts w:ascii="Times New Roman" w:hAnsi="Times New Roman"/>
        </w:rPr>
        <w:t>30,0</w:t>
      </w:r>
      <w:r w:rsidR="00630AB7" w:rsidRPr="00F90851">
        <w:rPr>
          <w:rFonts w:ascii="Times New Roman" w:hAnsi="Times New Roman"/>
        </w:rPr>
        <w:t xml:space="preserve"> тыс. 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2) общий объем расходов бюджета мун</w:t>
      </w:r>
      <w:r w:rsidR="00E62790" w:rsidRPr="00F90851">
        <w:rPr>
          <w:rFonts w:ascii="Times New Roman" w:hAnsi="Times New Roman"/>
        </w:rPr>
        <w:t xml:space="preserve">иципального образования в сумме </w:t>
      </w:r>
      <w:r w:rsidR="00E80953">
        <w:rPr>
          <w:rFonts w:ascii="Times New Roman" w:hAnsi="Times New Roman"/>
        </w:rPr>
        <w:t>6</w:t>
      </w:r>
      <w:r w:rsidR="00F543E6" w:rsidRPr="00F90851">
        <w:rPr>
          <w:rFonts w:ascii="Times New Roman" w:hAnsi="Times New Roman"/>
        </w:rPr>
        <w:t>7</w:t>
      </w:r>
      <w:r w:rsidR="00E62790" w:rsidRPr="00F90851">
        <w:rPr>
          <w:rFonts w:ascii="Times New Roman" w:hAnsi="Times New Roman"/>
        </w:rPr>
        <w:t>67,3</w:t>
      </w:r>
      <w:r w:rsidR="00E80953">
        <w:rPr>
          <w:rFonts w:ascii="Times New Roman" w:hAnsi="Times New Roman"/>
        </w:rPr>
        <w:t>3</w:t>
      </w:r>
      <w:r w:rsidRPr="00F90851">
        <w:rPr>
          <w:rFonts w:ascii="Times New Roman" w:hAnsi="Times New Roman"/>
        </w:rPr>
        <w:t xml:space="preserve"> тыс. 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3) дефицит бюджета  муниципального образования в сумме 237,7 тыс.</w:t>
      </w:r>
      <w:r w:rsidRPr="00F90851">
        <w:rPr>
          <w:rFonts w:ascii="Times New Roman" w:hAnsi="Times New Roman"/>
          <w:lang w:val="en-US"/>
        </w:rPr>
        <w:t> </w:t>
      </w:r>
      <w:r w:rsidRPr="00F90851">
        <w:rPr>
          <w:rFonts w:ascii="Times New Roman" w:hAnsi="Times New Roman"/>
        </w:rPr>
        <w:t xml:space="preserve">руб.  к объему  доходов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без учета финансовой помощи из бюджета </w:t>
      </w:r>
      <w:proofErr w:type="spellStart"/>
      <w:r w:rsidRPr="00F90851">
        <w:rPr>
          <w:rFonts w:ascii="Times New Roman" w:hAnsi="Times New Roman"/>
        </w:rPr>
        <w:t>Олонецкого</w:t>
      </w:r>
      <w:proofErr w:type="spellEnd"/>
      <w:r w:rsidRPr="00F90851">
        <w:rPr>
          <w:rFonts w:ascii="Times New Roman" w:hAnsi="Times New Roman"/>
        </w:rPr>
        <w:t xml:space="preserve"> национального муниципального района</w:t>
      </w:r>
      <w:r w:rsidR="00E62790" w:rsidRPr="00F90851">
        <w:rPr>
          <w:rFonts w:ascii="Times New Roman" w:hAnsi="Times New Roman"/>
        </w:rPr>
        <w:t>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  <w:b/>
        </w:rPr>
      </w:pPr>
      <w:r w:rsidRPr="00F90851">
        <w:rPr>
          <w:rFonts w:ascii="Times New Roman" w:hAnsi="Times New Roman"/>
          <w:b/>
        </w:rPr>
        <w:t xml:space="preserve">2. Бюджетные ассигнования бюджета </w:t>
      </w:r>
      <w:proofErr w:type="spellStart"/>
      <w:r w:rsidRPr="00F90851">
        <w:rPr>
          <w:rFonts w:ascii="Times New Roman" w:hAnsi="Times New Roman"/>
          <w:b/>
        </w:rPr>
        <w:t>Мегрегского</w:t>
      </w:r>
      <w:proofErr w:type="spellEnd"/>
      <w:r w:rsidRPr="00F90851">
        <w:rPr>
          <w:rFonts w:ascii="Times New Roman" w:hAnsi="Times New Roman"/>
          <w:b/>
        </w:rPr>
        <w:t xml:space="preserve"> сельского  поселения на 2017 год.</w:t>
      </w:r>
    </w:p>
    <w:p w:rsidR="00630AB7" w:rsidRPr="00F90851" w:rsidRDefault="00630AB7" w:rsidP="00E80953">
      <w:pPr>
        <w:jc w:val="both"/>
        <w:rPr>
          <w:rFonts w:ascii="Times New Roman" w:hAnsi="Times New Roman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     2.1.</w:t>
      </w:r>
      <w:r w:rsidR="00E62790" w:rsidRPr="00F90851">
        <w:rPr>
          <w:rFonts w:ascii="Times New Roman" w:hAnsi="Times New Roman"/>
        </w:rPr>
        <w:t xml:space="preserve"> </w:t>
      </w:r>
      <w:r w:rsidRPr="00F90851">
        <w:rPr>
          <w:rFonts w:ascii="Times New Roman" w:hAnsi="Times New Roman"/>
        </w:rPr>
        <w:t>Утвердить распределение бюджетных ассигнований по разделам, подразделам, целевым статьям и видам  расходов классификации расходов бюджетов  на 2016 год согласно приложению № 4</w:t>
      </w:r>
      <w:r w:rsidRPr="00F90851">
        <w:rPr>
          <w:rFonts w:ascii="Times New Roman" w:hAnsi="Times New Roman"/>
          <w:color w:val="0000FF"/>
        </w:rPr>
        <w:t xml:space="preserve"> </w:t>
      </w:r>
      <w:r w:rsidRPr="00F90851">
        <w:rPr>
          <w:rFonts w:ascii="Times New Roman" w:hAnsi="Times New Roman"/>
        </w:rPr>
        <w:t xml:space="preserve">к настоящему решению в новой редакции. </w:t>
      </w:r>
    </w:p>
    <w:p w:rsidR="00630AB7" w:rsidRPr="00F90851" w:rsidRDefault="00E62790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="00630AB7" w:rsidRPr="00F90851">
        <w:rPr>
          <w:rFonts w:ascii="Times New Roman" w:hAnsi="Times New Roman"/>
        </w:rPr>
        <w:t>2.</w:t>
      </w:r>
      <w:r w:rsidR="00E80953">
        <w:rPr>
          <w:rFonts w:ascii="Times New Roman" w:hAnsi="Times New Roman"/>
        </w:rPr>
        <w:t>2</w:t>
      </w:r>
      <w:r w:rsidR="00630AB7" w:rsidRPr="00F90851">
        <w:rPr>
          <w:rFonts w:ascii="Times New Roman" w:hAnsi="Times New Roman"/>
        </w:rPr>
        <w:t>. Утвердить ведомственную структуру  бюджета на 2017 год, согласно  приложению № 5 в новой редакции.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3</w:t>
      </w:r>
      <w:r w:rsidRPr="00F90851">
        <w:rPr>
          <w:rFonts w:ascii="Times New Roman" w:hAnsi="Times New Roman"/>
          <w:b/>
        </w:rPr>
        <w:t xml:space="preserve">. </w:t>
      </w:r>
      <w:r w:rsidRPr="00F90851">
        <w:rPr>
          <w:rFonts w:ascii="Times New Roman" w:hAnsi="Times New Roman"/>
        </w:rPr>
        <w:t xml:space="preserve">Настоящее решение вступает в силу со дня его официального опубликования в информационном бюллетене НПА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и подлежит размещению на сайте Администрации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(http://www.megrega.ru).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.</w:t>
      </w:r>
      <w:r w:rsidRPr="00F90851">
        <w:rPr>
          <w:rFonts w:ascii="Times New Roman" w:hAnsi="Times New Roman"/>
        </w:rPr>
        <w:tab/>
      </w:r>
    </w:p>
    <w:p w:rsidR="00630AB7" w:rsidRPr="00F90851" w:rsidRDefault="00630AB7" w:rsidP="00630AB7">
      <w:pPr>
        <w:tabs>
          <w:tab w:val="left" w:pos="0"/>
          <w:tab w:val="left" w:pos="7371"/>
        </w:tabs>
        <w:ind w:left="709" w:firstLine="11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Председатель Совета</w:t>
      </w: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-  </w:t>
      </w:r>
    </w:p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                                                      Н.В.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Варшутина</w:t>
      </w:r>
      <w:proofErr w:type="spellEnd"/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122C81" w:rsidRDefault="00122C8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page" w:tblpX="696" w:tblpY="-6751"/>
        <w:tblW w:w="5462" w:type="pct"/>
        <w:tblLayout w:type="fixed"/>
        <w:tblLook w:val="04A0"/>
      </w:tblPr>
      <w:tblGrid>
        <w:gridCol w:w="208"/>
        <w:gridCol w:w="78"/>
        <w:gridCol w:w="179"/>
        <w:gridCol w:w="239"/>
        <w:gridCol w:w="192"/>
        <w:gridCol w:w="236"/>
        <w:gridCol w:w="253"/>
        <w:gridCol w:w="171"/>
        <w:gridCol w:w="236"/>
        <w:gridCol w:w="236"/>
        <w:gridCol w:w="274"/>
        <w:gridCol w:w="159"/>
        <w:gridCol w:w="236"/>
        <w:gridCol w:w="278"/>
        <w:gridCol w:w="236"/>
        <w:gridCol w:w="236"/>
        <w:gridCol w:w="236"/>
        <w:gridCol w:w="236"/>
        <w:gridCol w:w="236"/>
        <w:gridCol w:w="240"/>
        <w:gridCol w:w="236"/>
        <w:gridCol w:w="263"/>
        <w:gridCol w:w="224"/>
        <w:gridCol w:w="169"/>
        <w:gridCol w:w="366"/>
        <w:gridCol w:w="207"/>
        <w:gridCol w:w="155"/>
        <w:gridCol w:w="362"/>
        <w:gridCol w:w="220"/>
        <w:gridCol w:w="1213"/>
        <w:gridCol w:w="280"/>
        <w:gridCol w:w="711"/>
        <w:gridCol w:w="289"/>
        <w:gridCol w:w="1288"/>
        <w:gridCol w:w="77"/>
      </w:tblGrid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E8095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2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4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2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 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2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594C4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.0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.2017. г. №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2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2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от 28.12.2016 года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2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2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на 2017 год и плановый период 2018 и 2019 годов"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4961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Распределение бюджетных ассигнований по разделам, подразделам, целевым статьям и видам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4961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расходов классификации расходов бюджета на 2017 год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203" w:type="pct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1 905,</w:t>
            </w:r>
            <w:r w:rsidR="00DB732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AB5C69" w:rsidRPr="00F90851" w:rsidTr="00277180">
        <w:trPr>
          <w:gridAfter w:val="1"/>
          <w:wAfter w:w="39" w:type="pct"/>
          <w:trHeight w:val="67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1 771,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465,69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615,0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12,84</w:t>
            </w:r>
          </w:p>
        </w:tc>
      </w:tr>
      <w:tr w:rsidR="00AB5C69" w:rsidRPr="00F90851" w:rsidTr="00277180">
        <w:trPr>
          <w:gridAfter w:val="1"/>
          <w:wAfter w:w="39" w:type="pct"/>
          <w:trHeight w:val="67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Глава местной администрации исполнительн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о-распорядительного органа муни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пального образования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277180">
        <w:trPr>
          <w:gridAfter w:val="1"/>
          <w:wAfter w:w="39" w:type="pct"/>
          <w:trHeight w:val="112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277180">
        <w:trPr>
          <w:gridAfter w:val="1"/>
          <w:wAfter w:w="39" w:type="pct"/>
          <w:trHeight w:val="67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60,67</w:t>
            </w:r>
          </w:p>
        </w:tc>
      </w:tr>
      <w:tr w:rsidR="00E80953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="006C21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0,33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277180">
        <w:trPr>
          <w:gridAfter w:val="1"/>
          <w:wAfter w:w="39" w:type="pct"/>
          <w:trHeight w:val="67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277180">
        <w:trPr>
          <w:gridAfter w:val="1"/>
          <w:wAfter w:w="39" w:type="pct"/>
          <w:trHeight w:val="67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AB5C69" w:rsidRPr="00F90851" w:rsidTr="00277180">
        <w:trPr>
          <w:gridAfter w:val="1"/>
          <w:wAfter w:w="39" w:type="pct"/>
          <w:trHeight w:val="67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E80953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государственной программы  Республики Карелия «Развитие транспортной системы»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30637E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AB5C69" w:rsidRPr="00F90851" w:rsidTr="00277180">
        <w:trPr>
          <w:gridAfter w:val="1"/>
          <w:wAfter w:w="39" w:type="pct"/>
          <w:trHeight w:val="67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277180">
        <w:trPr>
          <w:gridAfter w:val="1"/>
          <w:wAfter w:w="39" w:type="pct"/>
          <w:trHeight w:val="67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275,00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275,00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927,03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927,03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1376,00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AB5C69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F543E6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E6" w:rsidRPr="00F90851" w:rsidRDefault="00F543E6" w:rsidP="00F543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Субсидии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F543E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9C2D93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2771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  <w:r w:rsidR="009C2D9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30637E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30637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Публичные нормативные социальные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выплаты гражданам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234AEF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277180">
        <w:trPr>
          <w:gridAfter w:val="1"/>
          <w:wAfter w:w="39" w:type="pct"/>
          <w:trHeight w:val="450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3" w:type="pct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753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5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234AEF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 w:rsidR="00234AE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30637E" w:rsidRPr="00F90851" w:rsidTr="00277180">
        <w:trPr>
          <w:gridAfter w:val="1"/>
          <w:wAfter w:w="39" w:type="pct"/>
          <w:trHeight w:val="255"/>
        </w:trPr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4" w:type="pct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5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.0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.2017 г. №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от 28.12.2016 г. 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на 2017 год </w:t>
            </w:r>
          </w:p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 плановый период 2018 и 2019 годов"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4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4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4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4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4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4" w:type="pct"/>
            <w:gridSpan w:val="8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4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7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E80953">
        <w:trPr>
          <w:gridBefore w:val="1"/>
          <w:wBefore w:w="99" w:type="pct"/>
          <w:trHeight w:val="255"/>
        </w:trPr>
        <w:tc>
          <w:tcPr>
            <w:tcW w:w="4901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Ведомственная структура расходов бюджета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 сельского поселения </w:t>
            </w:r>
          </w:p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 2017 год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ППП</w:t>
            </w:r>
          </w:p>
        </w:tc>
        <w:tc>
          <w:tcPr>
            <w:tcW w:w="3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7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поселение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67,3</w:t>
            </w:r>
            <w:r w:rsidR="006C21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1 905,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30637E" w:rsidRPr="00F90851" w:rsidTr="00277180">
        <w:trPr>
          <w:gridBefore w:val="1"/>
          <w:wBefore w:w="99" w:type="pct"/>
          <w:trHeight w:val="67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1 771,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465,69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615,03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12,84</w:t>
            </w:r>
          </w:p>
        </w:tc>
      </w:tr>
      <w:tr w:rsidR="0030637E" w:rsidRPr="00F90851" w:rsidTr="00277180">
        <w:trPr>
          <w:gridBefore w:val="1"/>
          <w:wBefore w:w="99" w:type="pct"/>
          <w:trHeight w:val="67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муниицпального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образования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277180">
        <w:trPr>
          <w:gridBefore w:val="1"/>
          <w:wBefore w:w="99" w:type="pct"/>
          <w:trHeight w:val="112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277180">
        <w:trPr>
          <w:gridBefore w:val="1"/>
          <w:wBefore w:w="99" w:type="pct"/>
          <w:trHeight w:val="67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60,67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0,33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277180">
        <w:trPr>
          <w:gridBefore w:val="1"/>
          <w:wBefore w:w="99" w:type="pct"/>
          <w:trHeight w:val="67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277180">
        <w:trPr>
          <w:gridBefore w:val="1"/>
          <w:wBefore w:w="99" w:type="pct"/>
          <w:trHeight w:val="67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Предупреждение и ликвидация последствий чрезвычайных ситуаций и стихийных бедствий природного и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техногенного характера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30637E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30637E" w:rsidRPr="00F90851" w:rsidTr="00277180">
        <w:trPr>
          <w:gridBefore w:val="1"/>
          <w:wBefore w:w="99" w:type="pct"/>
          <w:trHeight w:val="67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30637E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 государственной программы  Республики Карелия  «Развитие транспортной инфраструктуры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6C2184" w:rsidRPr="00F90851" w:rsidTr="00277180">
        <w:trPr>
          <w:gridBefore w:val="1"/>
          <w:wBefore w:w="99" w:type="pct"/>
          <w:trHeight w:val="67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277180">
        <w:trPr>
          <w:gridBefore w:val="1"/>
          <w:wBefore w:w="99" w:type="pct"/>
          <w:trHeight w:val="67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275,00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275,00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927,03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927,03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1376,00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6C2184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07005L5580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30637E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CF66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277180">
        <w:trPr>
          <w:gridBefore w:val="1"/>
          <w:wBefore w:w="99" w:type="pct"/>
          <w:trHeight w:val="450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277180">
        <w:trPr>
          <w:gridBefore w:val="1"/>
          <w:wBefore w:w="99" w:type="pct"/>
          <w:trHeight w:val="255"/>
        </w:trPr>
        <w:tc>
          <w:tcPr>
            <w:tcW w:w="1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812" w:type="pct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</w:tbl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594C4A" w:rsidRDefault="00C67A93" w:rsidP="00C67A93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94C4A">
        <w:rPr>
          <w:rFonts w:ascii="Times New Roman" w:hAnsi="Times New Roman" w:cs="Times New Roman"/>
          <w:sz w:val="22"/>
          <w:szCs w:val="22"/>
          <w:u w:val="single"/>
        </w:rPr>
        <w:t>Пояснительная записка</w:t>
      </w:r>
    </w:p>
    <w:p w:rsidR="00C67A93" w:rsidRPr="00594C4A" w:rsidRDefault="00CF664C" w:rsidP="00540042">
      <w:p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94C4A">
        <w:rPr>
          <w:rFonts w:ascii="Times New Roman" w:hAnsi="Times New Roman" w:cs="Times New Roman"/>
          <w:sz w:val="22"/>
          <w:szCs w:val="22"/>
          <w:u w:val="single"/>
        </w:rPr>
        <w:t>Перекидка лимитов:</w:t>
      </w:r>
    </w:p>
    <w:p w:rsidR="00446E68" w:rsidRPr="00446E68" w:rsidRDefault="00446E68" w:rsidP="00446E68">
      <w:pPr>
        <w:pStyle w:val="a8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разделу общегосударственные вопросы</w:t>
      </w:r>
    </w:p>
    <w:p w:rsidR="00CF664C" w:rsidRPr="00446E68" w:rsidRDefault="00CF664C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6E68">
        <w:rPr>
          <w:rFonts w:ascii="Times New Roman" w:hAnsi="Times New Roman" w:cs="Times New Roman"/>
          <w:sz w:val="22"/>
          <w:szCs w:val="22"/>
        </w:rPr>
        <w:t xml:space="preserve">Уменьшение расходов  по </w:t>
      </w:r>
      <w:r w:rsidR="00446E68" w:rsidRPr="00446E68">
        <w:rPr>
          <w:rFonts w:ascii="Times New Roman" w:hAnsi="Times New Roman" w:cs="Times New Roman"/>
          <w:sz w:val="22"/>
          <w:szCs w:val="22"/>
        </w:rPr>
        <w:t xml:space="preserve"> оплате труда основных работников на 26,61 т</w:t>
      </w:r>
      <w:proofErr w:type="gramStart"/>
      <w:r w:rsidR="00446E68" w:rsidRPr="00446E68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  <w:r w:rsidR="00446E68" w:rsidRPr="00446E68">
        <w:rPr>
          <w:rFonts w:ascii="Times New Roman" w:hAnsi="Times New Roman" w:cs="Times New Roman"/>
          <w:sz w:val="22"/>
          <w:szCs w:val="22"/>
        </w:rPr>
        <w:t xml:space="preserve">р., 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Уменьшение расходов по  прочим закупкам для муниципальных нужд на 19,84 т.р.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6E68">
        <w:rPr>
          <w:rFonts w:ascii="Times New Roman" w:hAnsi="Times New Roman" w:cs="Times New Roman"/>
          <w:sz w:val="22"/>
          <w:szCs w:val="22"/>
        </w:rPr>
        <w:t xml:space="preserve"> Увеличение расходов по </w:t>
      </w:r>
      <w:r>
        <w:rPr>
          <w:rFonts w:ascii="Times New Roman" w:hAnsi="Times New Roman" w:cs="Times New Roman"/>
          <w:sz w:val="22"/>
          <w:szCs w:val="22"/>
        </w:rPr>
        <w:t xml:space="preserve"> разделу социальные выплаты  гражданам (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Прокушева</w:t>
      </w:r>
      <w:proofErr w:type="spellEnd"/>
      <w:r>
        <w:rPr>
          <w:rFonts w:ascii="Times New Roman" w:hAnsi="Times New Roman" w:cs="Times New Roman"/>
          <w:sz w:val="22"/>
          <w:szCs w:val="22"/>
        </w:rPr>
        <w:t>) +43,61 т.р.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Увеличение расходов по уплате налогов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сборов и платежей  (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Прокушева</w:t>
      </w:r>
      <w:proofErr w:type="spellEnd"/>
      <w:r>
        <w:rPr>
          <w:rFonts w:ascii="Times New Roman" w:hAnsi="Times New Roman" w:cs="Times New Roman"/>
          <w:sz w:val="22"/>
          <w:szCs w:val="22"/>
        </w:rPr>
        <w:t>)  +2,84 т.р.</w:t>
      </w:r>
    </w:p>
    <w:p w:rsidR="00446E68" w:rsidRPr="00446E68" w:rsidRDefault="00446E68" w:rsidP="00446E68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C67A93" w:rsidRDefault="00446E68" w:rsidP="00446E68">
      <w:pPr>
        <w:pStyle w:val="a8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разделу национальная экономика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Уменьшение расходов по Дорожному фонду  - 83,20 т.р.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Увеличение расходов 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софинансирование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мероприятий по </w:t>
      </w:r>
      <w:proofErr w:type="spellStart"/>
      <w:r>
        <w:rPr>
          <w:rFonts w:ascii="Times New Roman" w:hAnsi="Times New Roman" w:cs="Times New Roman"/>
          <w:sz w:val="22"/>
          <w:szCs w:val="22"/>
        </w:rPr>
        <w:t>гос</w:t>
      </w:r>
      <w:proofErr w:type="gramStart"/>
      <w:r>
        <w:rPr>
          <w:rFonts w:ascii="Times New Roman" w:hAnsi="Times New Roman" w:cs="Times New Roman"/>
          <w:sz w:val="22"/>
          <w:szCs w:val="22"/>
        </w:rPr>
        <w:t>.п</w:t>
      </w:r>
      <w:proofErr w:type="gramEnd"/>
      <w:r>
        <w:rPr>
          <w:rFonts w:ascii="Times New Roman" w:hAnsi="Times New Roman" w:cs="Times New Roman"/>
          <w:sz w:val="22"/>
          <w:szCs w:val="22"/>
        </w:rPr>
        <w:t>рограмме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«Развитие транспортной системы»  + 83,2 т.р.</w:t>
      </w:r>
    </w:p>
    <w:p w:rsidR="00446E68" w:rsidRDefault="00446E68" w:rsidP="00446E68">
      <w:pPr>
        <w:pStyle w:val="a8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разделу «культура и кинематография»</w:t>
      </w:r>
    </w:p>
    <w:p w:rsidR="00594C4A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Уменьшение расходов по </w:t>
      </w:r>
      <w:r w:rsidR="00594C4A">
        <w:rPr>
          <w:rFonts w:ascii="Times New Roman" w:hAnsi="Times New Roman" w:cs="Times New Roman"/>
          <w:sz w:val="22"/>
          <w:szCs w:val="22"/>
        </w:rPr>
        <w:t>статье «Другие вопросы в области культуры и кинематографии» - 25,0 т.р.</w:t>
      </w:r>
    </w:p>
    <w:p w:rsidR="00446E68" w:rsidRPr="00446E68" w:rsidRDefault="00594C4A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Увеличение расходов 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софинансирование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мероприятий по обеспечению  развития и укрепления  МТБ  муниципальных ДК  +25,0 т.р.</w:t>
      </w:r>
      <w:r w:rsidR="00446E68">
        <w:rPr>
          <w:rFonts w:ascii="Times New Roman" w:hAnsi="Times New Roman" w:cs="Times New Roman"/>
          <w:sz w:val="22"/>
          <w:szCs w:val="22"/>
        </w:rPr>
        <w:t xml:space="preserve"> </w:t>
      </w:r>
    </w:p>
    <w:sectPr w:rsidR="00446E68" w:rsidRPr="00446E68" w:rsidSect="0060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7E43"/>
    <w:multiLevelType w:val="multilevel"/>
    <w:tmpl w:val="2CBED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0AB7"/>
    <w:rsid w:val="00100001"/>
    <w:rsid w:val="00122C81"/>
    <w:rsid w:val="001569B6"/>
    <w:rsid w:val="00234AEF"/>
    <w:rsid w:val="002354E6"/>
    <w:rsid w:val="00277180"/>
    <w:rsid w:val="002F1106"/>
    <w:rsid w:val="0030637E"/>
    <w:rsid w:val="00331EB3"/>
    <w:rsid w:val="003C66F2"/>
    <w:rsid w:val="00417882"/>
    <w:rsid w:val="00446E68"/>
    <w:rsid w:val="004B7585"/>
    <w:rsid w:val="004C049C"/>
    <w:rsid w:val="004D7862"/>
    <w:rsid w:val="00540042"/>
    <w:rsid w:val="00594C4A"/>
    <w:rsid w:val="005A025E"/>
    <w:rsid w:val="005A34FF"/>
    <w:rsid w:val="005B3CA5"/>
    <w:rsid w:val="00607FB6"/>
    <w:rsid w:val="00630AB7"/>
    <w:rsid w:val="006C2184"/>
    <w:rsid w:val="006E0D10"/>
    <w:rsid w:val="00760D53"/>
    <w:rsid w:val="009653DF"/>
    <w:rsid w:val="009B2D82"/>
    <w:rsid w:val="009C2D93"/>
    <w:rsid w:val="009D1DBF"/>
    <w:rsid w:val="00AB5C69"/>
    <w:rsid w:val="00B660E5"/>
    <w:rsid w:val="00B8672A"/>
    <w:rsid w:val="00BA175A"/>
    <w:rsid w:val="00BF3E27"/>
    <w:rsid w:val="00C20564"/>
    <w:rsid w:val="00C67A93"/>
    <w:rsid w:val="00C742D6"/>
    <w:rsid w:val="00CB58EA"/>
    <w:rsid w:val="00CF664C"/>
    <w:rsid w:val="00D53715"/>
    <w:rsid w:val="00D923F3"/>
    <w:rsid w:val="00D92A08"/>
    <w:rsid w:val="00DA206D"/>
    <w:rsid w:val="00DB732A"/>
    <w:rsid w:val="00E011D0"/>
    <w:rsid w:val="00E62790"/>
    <w:rsid w:val="00E80953"/>
    <w:rsid w:val="00F543E6"/>
    <w:rsid w:val="00F9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rsid w:val="00630AB7"/>
    <w:rPr>
      <w:rFonts w:ascii="Segoe UI" w:eastAsia="Segoe UI" w:hAnsi="Segoe UI" w:cs="Segoe UI"/>
      <w:spacing w:val="5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30A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630AB7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50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630AB7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Body Text"/>
    <w:basedOn w:val="a"/>
    <w:link w:val="a4"/>
    <w:semiHidden/>
    <w:unhideWhenUsed/>
    <w:rsid w:val="00630AB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Знак"/>
    <w:basedOn w:val="a0"/>
    <w:link w:val="a3"/>
    <w:semiHidden/>
    <w:rsid w:val="00630A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unhideWhenUsed/>
    <w:rsid w:val="00630AB7"/>
    <w:pPr>
      <w:widowControl/>
      <w:ind w:left="-426" w:right="-1185" w:firstLine="1135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a6">
    <w:name w:val="No Spacing"/>
    <w:uiPriority w:val="1"/>
    <w:qFormat/>
    <w:rsid w:val="00630AB7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4C049C"/>
    <w:rPr>
      <w:color w:val="0000FF"/>
      <w:u w:val="single"/>
    </w:rPr>
  </w:style>
  <w:style w:type="paragraph" w:customStyle="1" w:styleId="ConsPlusNormal">
    <w:name w:val="ConsPlusNormal"/>
    <w:rsid w:val="00F908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90851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Calibri" w:hAnsi="Arial" w:cs="Arial"/>
      <w:lang w:eastAsia="ru-RU"/>
    </w:rPr>
  </w:style>
  <w:style w:type="paragraph" w:styleId="a8">
    <w:name w:val="List Paragraph"/>
    <w:basedOn w:val="a"/>
    <w:uiPriority w:val="34"/>
    <w:qFormat/>
    <w:rsid w:val="00446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BE328-9AC5-4D62-BA4F-60501C989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MSU</dc:creator>
  <cp:lastModifiedBy>Алевтина Владимировн</cp:lastModifiedBy>
  <cp:revision>2</cp:revision>
  <cp:lastPrinted>2017-10-05T15:42:00Z</cp:lastPrinted>
  <dcterms:created xsi:type="dcterms:W3CDTF">2017-10-05T15:44:00Z</dcterms:created>
  <dcterms:modified xsi:type="dcterms:W3CDTF">2017-10-05T15:44:00Z</dcterms:modified>
</cp:coreProperties>
</file>